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Wohnungen </w:t>
            </w:r>
          </w:p>
          <w:p>
            <w:pPr>
              <w:spacing w:before="0" w:after="0" w:line="240" w:lineRule="auto"/>
            </w:pPr>
            <w:r>
              <w:t>EG- 2. 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896697" name="019ddd98-748c-70d2-bc8e-410d94ac7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228388" name="019ddd98-748c-70d2-bc8e-410d94ac74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Tür, Waschküche, Heizraum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5154999" name="019ddd5b-9dc6-7f67-8661-826306bdb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563019" name="019ddd5b-9dc6-7f67-8661-826306bdb47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8324002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243947" name="019ddd5f-4b09-7ac4-b9d6-5ec1e230254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1824384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983693" name="019ddd63-d50a-7226-b39e-cbdef50dd7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098122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318705" name="019ddd73-d2b4-78e4-8061-dd52739eae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5254850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547986" name="019ddd80-dfcb-7db1-867e-0b99d181c3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1952358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288319" name="019ddd84-768d-7839-b1fe-8adbee8ae57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3233166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953051" name="019ddd8e-1a56-753a-9466-38a977675c2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6204184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916543" name="019ddd91-4d44-7e33-8206-65399e1e23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9449456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901769" name="019ddd94-8c07-78cf-a4d2-e972dd8ac1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4488569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744264" name="019ddda3-6668-74d0-886a-c036608b166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7145611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34227" name="019ddda8-fbde-7903-8cec-da837dd5287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0159803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13336" name="019dddac-a4e3-7ca4-b618-42abd38dce7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8795602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609754" name="019dddaf-586c-79ac-8599-18f05091a7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3442175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967995" name="019dddc6-ba30-7653-881b-3b42536c4b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1239520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446644" name="019dddcb-0f74-7804-bc96-432f3602e8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4350770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240104" name="019dddcd-b7f7-771d-b401-9d2fe9b2772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9958389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405860" name="019dddcf-99d7-7a99-a39a-e06419e26a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9290660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249674" name="019dddde-08d5-772d-8530-22835102025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1803534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313035" name="019ddde1-c559-7551-96ef-30c0f30c62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0139431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907195" name="019ddd61-c026-7d16-8e76-9533e02fc4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0669728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266680" name="019ddd67-c00a-782f-86d7-31a1e6dfaba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7042272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520876" name="019ddd72-93e9-70c9-a400-3d7eef21b4c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71923056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964859" name="019ddd7f-15ff-7c1e-9b22-b7c0218da65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2656941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401154" name="019ddd83-6cf7-72df-8a66-0a6718b2a1e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00714386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100183" name="019ddd8d-039b-7c24-9818-a330caf9dac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0572211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512091" name="019ddd90-3db6-79fd-a28d-74987ae8dc2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98542332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07317" name="019ddda1-14f0-7c00-a02e-d9f95c123ab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52863234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39982" name="019ddda7-aa9a-737e-a3ac-1b1c04376df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09574214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625589" name="019dddab-8a79-71d9-9b4b-59f0dc24e88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87609575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728465" name="019dddae-19d4-7ddb-bf65-bab7656c0f9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08397824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089984" name="019dddc4-ea62-7f04-bf8d-acec409a620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43660111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725587" name="019dddc9-473f-700b-aa39-f6a6bc0ab97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39841200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961017" name="019dddcc-b43e-74b3-b968-9f4db01f28f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06112083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141961" name="019dddce-bea0-744a-aa96-840c6e7216f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13019494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508081" name="019ddddd-3786-7cf0-89c3-3204ff32889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40941156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664550" name="019ddde0-d652-71b0-a694-553c7725183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58462974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525690" name="019ddde5-f3d2-7491-a6c5-24e490fe66e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55475988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090564" name="019dddf1-b367-7b9e-bc9e-80145378dcb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57761266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334195" name="019dddf3-93f6-7655-9292-4ecf7f0e3a0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7929215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21631" name="019ddd69-2532-710c-9ba9-ff294926df1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Rohrummantellung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2443609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182978" name="019ddd6b-8f40-7da6-b7c6-d87c02050c1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6562132" name="019ddd6e-d3a2-726e-aab9-ef1f309226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502400" name="019ddd6e-d3a2-726e-aab9-ef1f3092263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Gang,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3628416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292705" name="019ddd81-e6ab-75d4-82c7-cab0ac313c1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2277124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944088" name="019dddc7-90a3-76c8-92f3-7cce3a8c640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64500643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603727" name="019ddd7d-5791-78dc-8d01-cf205b64963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19216517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976962" name="019ddd88-959a-73aa-a36c-0f2415d2a51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1359433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760294" name="019ddda5-3779-722a-977c-7105e4c09b1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7770307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202443" name="019dddbd-1173-7772-baee-e4a91bedb8b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4729017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359629" name="019dddda-ce8c-70ce-b054-30faeb1856be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4236580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653069" name="019ddde3-dde5-7d71-a115-026ff16d53a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Wohnzimmer,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7213084" name="019ddde7-b697-7bc8-a9ed-cd5bd6cb8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158979" name="019ddde7-b697-7bc8-a9ed-cd5bd6cb884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1072438" name="019ddde9-13a6-71e3-aece-6660021dbd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173719" name="019ddde9-13a6-71e3-aece-6660021dbd1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85552" name="019dddeb-a25d-7e49-8fff-e3f5437f36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017884" name="019dddeb-a25d-7e49-8fff-e3f5437f367a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386168" name="019ddded-5145-78db-a256-a9ff8ef483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781544" name="019ddded-5145-78db-a256-a9ff8ef483da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1951526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589321" name="019ddd7b-1778-7a7a-b7bb-16126354353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8370754" name="019ddd58-49e8-79cb-8441-ee5bce6359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507418" name="019ddd58-49e8-79cb-8441-ee5bce63598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EG- 1.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7698842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511119" name="019ddd8b-bb9f-7523-8b37-0104a1418437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6943441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852444" name="019ddd9e-6cea-7df8-b04c-e40a857141f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7519789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386906" name="019ddd93-a131-7c36-9e4b-9a6ab968fa2a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7759731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778392" name="019ddd9f-c5a6-7153-9ee7-6a147ff0b77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footer.xml" Type="http://schemas.openxmlformats.org/officeDocument/2006/relationships/footer" Id="rId6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